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058089" name="55582e60-abfe-11ef-986e-276fbc4cc5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54823" name="55582e60-abfe-11ef-986e-276fbc4cc5d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407158" name="1a92c050-abff-11ef-af42-51cb434b9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312144" name="1a92c050-abff-11ef-af42-51cb434b90b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029642" name="66e99910-abff-11ef-9de3-47a66852a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78926" name="66e99910-abff-11ef-9de3-47a66852a2d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909208" name="b8305480-abff-11ef-a9ba-ff2f855c2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284951" name="b8305480-abff-11ef-a9ba-ff2f855c21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20279" name="f5531e10-abff-11ef-a4c2-2767e820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40321" name="f5531e10-abff-11ef-a4c2-2767e820b0a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links / geradeaus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499426" name="758bd310-ac00-11ef-b1d1-b578d1ce36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966751" name="758bd310-ac00-11ef-b1d1-b578d1ce36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596873" name="ec906c00-ac00-11ef-ac5a-e5e31034cc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92670" name="ec906c00-ac00-11ef-ac5a-e5e31034cc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711614" name="65ef6fb0-ac01-11ef-b576-8985c451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220416" name="65ef6fb0-ac01-11ef-b576-8985c45154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20629" name="d274f600-ac01-11ef-a4b6-a3dbc853d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007908" name="d274f600-ac01-11ef-a4b6-a3dbc853de6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211548" name="a6fe6030-ac04-11ef-b398-a94b3de0bc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77651" name="a6fe6030-ac04-11ef-b398-a94b3de0bc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699554" name="699294d0-ac06-11ef-a19b-65c63ae15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7742" name="699294d0-ac06-11ef-a19b-65c63ae15a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258896" name="041f8da0-ac07-11ef-933a-99102709e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752941" name="041f8da0-ac07-11ef-933a-99102709eb2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487964" name="3d5e70d0-ac08-11ef-b5c1-75068fb45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512617" name="3d5e70d0-ac08-11ef-b5c1-75068fb4533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642775" name="f8acba40-ac08-11ef-aec2-5f556a472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802169" name="f8acba40-ac08-11ef-aec2-5f556a472a7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0271072" name="91b005d0-ac09-11ef-a4ca-15c30157e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617380" name="91b005d0-ac09-11ef-a4ca-15c30157e90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784951" name="2b983db0-ac0b-11ef-9481-17c20c1b2c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485873" name="2b983db0-ac0b-11ef-9481-17c20c1b2c3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322391" name="0426e3d0-ac0b-11ef-b931-df3781573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06771" name="0426e3d0-ac0b-11ef-b931-df378157323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Obergeschoss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716036" name="67004e00-ac02-11ef-a6be-a1e02becda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426937" name="67004e00-ac02-11ef-a6be-a1e02becda3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321120" name="2b69b070-ac07-11ef-8bad-3d8df2577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428144" name="2b69b070-ac07-11ef-8bad-3d8df2577ba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Erdgeschoss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6372030" name="c5b12c60-bbcc-11ef-85cf-47ee7c7c6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671192" name="c5b12c60-bbcc-11ef-85cf-47ee7c7c644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Eichenweg 2, 8424 Embrach </w:t>
          </w:r>
        </w:p>
        <w:p>
          <w:pPr>
            <w:spacing w:before="0" w:after="0"/>
          </w:pPr>
          <w:r>
            <w:t>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